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0C" w:rsidRDefault="002C7F24" w:rsidP="0065310C">
      <w:pPr>
        <w:pStyle w:val="formulierkop"/>
      </w:pPr>
      <w:r>
        <w:rPr>
          <w:b w:val="0"/>
          <w:bCs/>
          <w:sz w:val="19"/>
        </w:rPr>
        <w:t>Bijlage 5</w:t>
      </w:r>
      <w:bookmarkStart w:id="0" w:name="_GoBack"/>
      <w:bookmarkEnd w:id="0"/>
      <w:r w:rsidR="0065310C">
        <w:tab/>
        <w:t>Technische bekwaamheid: REFERENTIES</w:t>
      </w:r>
    </w:p>
    <w:p w:rsidR="0065310C" w:rsidRPr="00431AB7" w:rsidRDefault="0065310C" w:rsidP="0065310C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4"/>
        <w:gridCol w:w="4817"/>
      </w:tblGrid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992CE4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65310C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B7261C" w:rsidRDefault="0065310C" w:rsidP="00992CE4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 w:rsidRPr="0065310C">
              <w:rPr>
                <w:caps/>
              </w:rPr>
              <w:t>n.v.t.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Pr="00CE0FB7" w:rsidRDefault="0065310C" w:rsidP="00992CE4">
            <w:pPr>
              <w:pStyle w:val="formulierstandaard"/>
              <w:spacing w:before="60" w:after="0"/>
              <w:ind w:left="0"/>
            </w:pPr>
            <w:r w:rsidRPr="00CE0FB7">
              <w:t xml:space="preserve">eis referentie (paragraaf </w:t>
            </w:r>
            <w:r>
              <w:t>nummer</w:t>
            </w:r>
            <w:r w:rsidRPr="00CE0FB7">
              <w:t>)</w:t>
            </w:r>
            <w:r>
              <w:t xml:space="preserve">, behorende bij kerncompetentie </w:t>
            </w:r>
            <w:r w:rsidRPr="00430BEC">
              <w:rPr>
                <w:highlight w:val="yellow"/>
              </w:rPr>
              <w:t>XX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CE0FB7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0C"/>
    <w:rsid w:val="000B46D8"/>
    <w:rsid w:val="00177A29"/>
    <w:rsid w:val="002B5524"/>
    <w:rsid w:val="002C7F24"/>
    <w:rsid w:val="003B3222"/>
    <w:rsid w:val="00424DED"/>
    <w:rsid w:val="00482A4F"/>
    <w:rsid w:val="00527398"/>
    <w:rsid w:val="0053755B"/>
    <w:rsid w:val="00632123"/>
    <w:rsid w:val="0065310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F1F37"/>
  <w15:chartTrackingRefBased/>
  <w15:docId w15:val="{D0391391-E829-40A9-BCA6-DEFBCA49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310C"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formulierkop">
    <w:name w:val="formulierkop"/>
    <w:basedOn w:val="Standaard"/>
    <w:next w:val="Standaard"/>
    <w:rsid w:val="0065310C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rsid w:val="0065310C"/>
    <w:pPr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Siegel, Ron</dc:creator>
  <cp:keywords/>
  <dc:description/>
  <cp:lastModifiedBy>Siegel, Ron</cp:lastModifiedBy>
  <cp:revision>3</cp:revision>
  <dcterms:created xsi:type="dcterms:W3CDTF">2021-08-31T05:49:00Z</dcterms:created>
  <dcterms:modified xsi:type="dcterms:W3CDTF">2021-10-19T09:20:00Z</dcterms:modified>
</cp:coreProperties>
</file>